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Professional Services AI Prompt Library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