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Real Estate Email Sequences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