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Real Estate AI Prompt Library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