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Contractor AI Prompt Library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