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Contractor AI Prompt Library</w:t>
        <w:br/>
        <w:t>Swipe File</w:t>
      </w:r>
    </w:p>
    <w:p>
      <w:pPr>
        <w:jc w:val="center"/>
      </w:pPr>
      <w:r>
        <w:rPr>
          <w:i/>
        </w:rPr>
        <w:t>Copy-Paste Ready Content</w:t>
      </w:r>
    </w:p>
    <w:p/>
    <w:p>
      <w:pPr>
        <w:pStyle w:val="Heading2"/>
      </w:pPr>
      <w:r>
        <w:t>How to Use This Swipe File</w:t>
      </w:r>
    </w:p>
    <w:p>
      <w:r>
        <w:t>This document contains copy-paste ready content, templates, and scripts. Simply find the section you need, copy the text, customize it for your business, and use immediately. No complex setup required.</w:t>
      </w:r>
    </w:p>
    <w:p>
      <w:pPr>
        <w:pStyle w:val="Heading2"/>
      </w:pPr>
      <w:r>
        <w:t>Quick Reference</w:t>
      </w:r>
    </w:p>
    <w:p>
      <w:r>
        <w:t>Below you'll find copy-paste templates for: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Section</w:t>
            </w:r>
          </w:p>
        </w:tc>
        <w:tc>
          <w:tcPr>
            <w:tcW w:type="dxa" w:w="4320"/>
          </w:tcPr>
          <w:p>
            <w:r>
              <w:t>Description</w:t>
            </w:r>
          </w:p>
        </w:tc>
      </w:tr>
      <w:tr>
        <w:tc>
          <w:tcPr>
            <w:tcW w:type="dxa" w:w="4320"/>
          </w:tcPr>
          <w:p>
            <w:r>
              <w:t>Email Templates</w:t>
            </w:r>
          </w:p>
        </w:tc>
        <w:tc>
          <w:tcPr>
            <w:tcW w:type="dxa" w:w="4320"/>
          </w:tcPr>
          <w:p>
            <w:r>
              <w:t>Ready-to-send email copy</w:t>
            </w:r>
          </w:p>
        </w:tc>
      </w:tr>
      <w:tr>
        <w:tc>
          <w:tcPr>
            <w:tcW w:type="dxa" w:w="4320"/>
          </w:tcPr>
          <w:p>
            <w:r>
              <w:t>Scripts</w:t>
            </w:r>
          </w:p>
        </w:tc>
        <w:tc>
          <w:tcPr>
            <w:tcW w:type="dxa" w:w="4320"/>
          </w:tcPr>
          <w:p>
            <w:r>
              <w:t>Dialog scripts for calls/conversations</w:t>
            </w:r>
          </w:p>
        </w:tc>
      </w:tr>
      <w:tr>
        <w:tc>
          <w:tcPr>
            <w:tcW w:type="dxa" w:w="4320"/>
          </w:tcPr>
          <w:p>
            <w:r>
              <w:t>Prompts</w:t>
            </w:r>
          </w:p>
        </w:tc>
        <w:tc>
          <w:tcPr>
            <w:tcW w:type="dxa" w:w="4320"/>
          </w:tcPr>
          <w:p>
            <w:r>
              <w:t>AI prompts for ChatGPT/Claude</w:t>
            </w:r>
          </w:p>
        </w:tc>
      </w:tr>
      <w:tr>
        <w:tc>
          <w:tcPr>
            <w:tcW w:type="dxa" w:w="4320"/>
          </w:tcPr>
          <w:p>
            <w:r>
              <w:t>Checklists</w:t>
            </w:r>
          </w:p>
        </w:tc>
        <w:tc>
          <w:tcPr>
            <w:tcW w:type="dxa" w:w="4320"/>
          </w:tcPr>
          <w:p>
            <w:r>
              <w:t>Implementation checklists</w:t>
            </w:r>
          </w:p>
        </w:tc>
      </w:tr>
      <w:tr>
        <w:tc>
          <w:tcPr>
            <w:tcW w:type="dxa" w:w="4320"/>
          </w:tcPr>
          <w:p>
            <w:r>
              <w:t>Headlines</w:t>
            </w:r>
          </w:p>
        </w:tc>
        <w:tc>
          <w:tcPr>
            <w:tcW w:type="dxa" w:w="4320"/>
          </w:tcPr>
          <w:p>
            <w:r>
              <w:t>Attention-grabbing headlines</w:t>
            </w:r>
          </w:p>
        </w:tc>
      </w:tr>
    </w:tbl>
    <w:p/>
    <w:p>
      <w:pPr>
        <w:pStyle w:val="Heading2"/>
      </w:pPr>
      <w:r>
        <w:t>Email Templates</w:t>
      </w:r>
    </w:p>
    <w:p>
      <w:pPr>
        <w:pStyle w:val="Heading3"/>
      </w:pPr>
      <w:r>
        <w:t>Template 1: Welcome Email</w:t>
      </w:r>
    </w:p>
    <w:p>
      <w:r>
        <w:t>Subject: Welcome! Here's what's next</w:t>
        <w:br/>
        <w:br/>
        <w:t>Hi [CLIENT NAME],</w:t>
        <w:br/>
        <w:br/>
        <w:t>Thanks for joining us! We're excited to help you [SPECIFIC BENEFIT].</w:t>
        <w:br/>
        <w:br/>
        <w:t>Here's what you can expect:</w:t>
        <w:br/>
        <w:t>• [Benefit 1]</w:t>
        <w:br/>
        <w:t>• [Benefit 2]</w:t>
        <w:br/>
        <w:t>• [Benefit 3]</w:t>
        <w:br/>
        <w:br/>
        <w:t>Next step: [CLEAR CTA]</w:t>
        <w:br/>
        <w:br/>
        <w:t>Talk soon,</w:t>
        <w:br/>
        <w:t>[YOUR NAME]</w:t>
      </w:r>
    </w:p>
    <w:p>
      <w:pPr>
        <w:pStyle w:val="Heading2"/>
      </w:pPr>
      <w:r>
        <w:t>AI Prompts</w:t>
      </w:r>
    </w:p>
    <w:p>
      <w:pPr>
        <w:pStyle w:val="Heading3"/>
      </w:pPr>
      <w:r>
        <w:t>Prompt 1: [Your Industry] - [Use Case]</w:t>
      </w:r>
    </w:p>
    <w:p>
      <w:r>
        <w:t>Copy this exactly into ChatGPT or Claude:</w:t>
        <w:br/>
        <w:br/>
        <w:t>---</w:t>
        <w:br/>
        <w:t>[PROMPT TEXT GOES HERE]</w:t>
        <w:br/>
        <w:t>---</w:t>
        <w:br/>
        <w:br/>
        <w:t>Then customize the [BRACKETED] sections for your needs.</w:t>
      </w:r>
    </w:p>
    <w:p/>
    <w:p>
      <w:r>
        <w:rPr>
          <w:color w:val="808080"/>
          <w:sz w:val="18"/>
        </w:rPr>
        <w:t>For the full guide with more examples, templates, and training, refer to the main PDF included in this package.</w:t>
        <w:br/>
        <w:br/>
        <w:t>© Automation for Owners | automationforowners.com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